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2147190" name="a416f350-349e-11f0-947e-874922ca4b9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5974625" name="a416f350-349e-11f0-947e-874922ca4b9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2978489" name="abfa7380-349e-11f0-aa2f-358c94b730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5853002" name="abfa7380-349e-11f0-aa2f-358c94b7302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2258913" name="c947d310-349e-11f0-8584-516f2c0e6e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4643743" name="c947d310-349e-11f0-8584-516f2c0e6ef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5458060" name="ccdedc80-349e-11f0-bcd0-adba0b1c27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4665919" name="ccdedc80-349e-11f0-bcd0-adba0b1c27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4920762" name="11d8a320-349f-11f0-8ca1-43ba3b9460a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6326171" name="11d8a320-349f-11f0-8ca1-43ba3b9460a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117623" name="168e6300-349f-11f0-b99f-71072aacde5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1751636" name="168e6300-349f-11f0-b99f-71072aacde5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 -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2701721" name="7e9fed60-349f-11f0-b3e5-f15c21d98a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4730819" name="7e9fed60-349f-11f0-b3e5-f15c21d98aa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48078" name="8178afe0-349f-11f0-8bae-a790cbe92c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4594392" name="8178afe0-349f-11f0-8bae-a790cbe92cd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9919045" name="ece00a10-34a1-11f0-ab6e-039fc72372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7542994" name="ece00a10-34a1-11f0-ab6e-039fc72372b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2855415" name="efa5b9c0-34a1-11f0-9ac5-a9c2a9517d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0837225" name="efa5b9c0-34a1-11f0-9ac5-a9c2a9517d6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Langstuck 1, 8044 Gockhausen </w:t>
          </w:r>
        </w:p>
        <w:p>
          <w:pPr>
            <w:spacing w:before="0" w:after="0"/>
          </w:pPr>
          <w:r>
            <w:t>285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